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fictional example — CloudKite AI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35B779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FICTIONAL — not a real company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Trigger / next buyer conversation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Vendor review with MedicoWorks, 30 July 2026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Count B / P / O / N/A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18 / 17 / 13 / 2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Most important scan pattern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LLM-provider and support-access data flows are not consolidated.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Biggest uncertainty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Whether prompt/output retention is disabled under the current provider terms.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Claim we will not use until verified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“EU-only processing”</w:t>
            </w:r>
          </w:p>
        </w:tc>
      </w:tr>
    </w:tbl>
    <w:p>
      <w:pPr>
        <w:pStyle w:val="Heading1"/>
      </w:pPr>
      <w:r>
        <w:t>Top three next steps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1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AI retention under the current provider terms is unclear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An incorrect statement about prompt use could stop the vendor review.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Review the DPA and admin setting together; draft an approvable statement.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Mira / CTO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17 Jul 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CTO reviewed the statement and the buyer-answer set was updated.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DPA v3.2 + dated screenshot of the admin setting.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2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Support access is not consistently logged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Unevidenced privileged access is a concrete buyer and incident risk.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 JIT access with a ticket ID in staging and update the procedure.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Jonas / Engineering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22 Jul 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 passed; ticket, approval and log chain are traceable.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TEST-LOG-014 + procedure SUP-02 v0.3.</w:t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NEXT STEP 3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Uncertainty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Backup deletion is not explained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Why it matters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 blanket deletion promise is not defensible without a backup exception.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Next action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Document backup cycles and exceptions; bound the buyer answer.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Owner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Mira / CTO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Due date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24 Jul 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Completion criterion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Retention answer approved and added to the DPA FAQ.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Evidence location / record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Retention table v0.1 + review note dated 24 Jul 2026.</w:t>
            </w:r>
          </w:p>
        </w:tc>
      </w:tr>
    </w:tbl>
    <w:p/>
    <w:p>
      <w:pPr>
        <w:pStyle w:val="Heading2"/>
      </w:pPr>
      <w:r>
        <w:t>Decision rule</w:t>
      </w:r>
    </w:p>
    <w:p>
      <w:r>
        <w:t>STOP: pause external claims when a data route, provider term or control evidence is unknown. CAUTION: label the gap and set owner/date. GO: answer only when specific, current and evidenced.</w:t>
      </w:r>
    </w:p>
    <w:p>
      <w:r>
        <w:t>30-day result: AI disclosure v0.1, logged support access and a defensible retention answer; no compliance claim.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79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VERSION 1.0 • Release v1.0 • release version  |  a.ruehl@a-r-c.me  |  www.a-r-c.me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rPr>
        <w:color w:val="102A43"/>
      </w:rPr>
      <w:t>A–R–C  |  SaaS Enablement Consulting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Liberation Sans" w:hAnsi="Liberation Sans"/>
      <w:color w:val="243B53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102A43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00A6C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 w:ascii="Liberation Sans" w:hAnsi="Liberation Sans"/>
      <w:b/>
      <w:bCs/>
      <w:color w:val="35B779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160"/>
      <w:contextualSpacing/>
    </w:pPr>
    <w:rPr>
      <w:rFonts w:asciiTheme="majorHAnsi" w:eastAsiaTheme="majorEastAsia" w:hAnsiTheme="majorHAnsi" w:cstheme="majorBidi" w:ascii="Liberation Sans" w:hAnsi="Liberation Sans"/>
      <w:b/>
      <w:color w:val="102A43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ISMS Governance Readiness Navigator v1.0</dc:title>
  <dc:subject>CloudKite AI</dc:subject>
  <dc:creator>python-docx</dc:creator>
  <cp:keywords/>
  <dc:description>Release-clean buyer version</dc:description>
  <cp:lastModifiedBy/>
  <cp:revision>1</cp:revision>
  <dcterms:created xsi:type="dcterms:W3CDTF">2026-07-12T00:00:00Z</dcterms:created>
  <dcterms:modified xsi:type="dcterms:W3CDTF">2026-07-12T00:00:00Z</dcterms:modified>
  <cp:category/>
  <dc:language>en-US</dc:language>
</cp:coreProperties>
</file>